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Kaminabdeckung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2421424" name="8e8aa9e0-469c-11f0-b38e-bbed569a2f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470037" name="8e8aa9e0-469c-11f0-b38e-bbed569a2f2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8332019" name="ee0d8a80-469d-11f0-a76b-35c45a249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098978" name="ee0d8a80-469d-11f0-a76b-35c45a2498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3610318" name="11d145b0-469e-11f0-bbcf-154daf1ea0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279736" name="11d145b0-469e-11f0-bbcf-154daf1ea08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8302792" name="a525f270-469e-11f0-ac35-a56282a348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717877" name="a525f270-469e-11f0-ac35-a56282a3489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0233807" name="e1b15e00-469e-11f0-9e0d-e544f07215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818401" name="e1b15e00-469e-11f0-9e0d-e544f072159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Büro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4653046" name="646d8990-469f-11f0-9d78-ff226c3df3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133858" name="646d8990-469f-11f0-9d78-ff226c3df38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Büro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141404" name="c0b83f10-469f-11f0-a362-1ddff92db7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523174" name="c0b83f10-469f-11f0-a362-1ddff92db7b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alle Räume inkl.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/ Treppenhaus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131066" name="25ba8da0-46a0-11f0-920f-8f47eb0d14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226868" name="25ba8da0-46a0-11f0-920f-8f47eb0d148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6513681" name="af78da10-46a0-11f0-9f4e-178103751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831074" name="af78da10-46a0-11f0-9f4e-178103751ad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6999498" name="1fc70bb0-46a2-11f0-9087-f3696f682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010073" name="1fc70bb0-46a2-11f0-9087-f3696f682df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2272524" name="5e2e8a40-46a2-11f0-8dbd-b15202e85f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783137" name="5e2e8a40-46a2-11f0-8dbd-b15202e85f7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8416951" name="9c41ce50-46a2-11f0-a84a-e925a1df2a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212322" name="9c41ce50-46a2-11f0-a84a-e925a1df2ae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8009511" name="3dbc0070-46a3-11f0-a928-8b1e5f906f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741540" name="3dbc0070-46a3-11f0-a928-8b1e5f906f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259243" name="7be600d0-46a3-11f0-9b0e-05e8843484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857304" name="7be600d0-46a3-11f0-9b0e-05e8843484e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Büro / Empfang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2656194" name="07fe4d60-46a5-11f0-9320-3bf464eb8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098385" name="07fe4d60-46a5-11f0-9320-3bf464eb84c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/ Empfang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0387666" name="72fac2b0-46a5-11f0-839c-d33a2ef7f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820021" name="72fac2b0-46a5-11f0-839c-d33a2ef7f7f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0248761" name="7a94c150-46a6-11f0-8544-c303d8b640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900474" name="7a94c150-46a6-11f0-8544-c303d8b640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7590550" name="a8246bc0-46a6-11f0-866f-0be9b92925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768390" name="a8246bc0-46a6-11f0-866f-0be9b929250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5255541" name="d9bc5800-46a6-11f0-925c-97477ed8cb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910088" name="d9bc5800-46a6-11f0-925c-97477ed8cb2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253826" name="05b90660-46a7-11f0-b2b9-edb738328c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50971" name="05b90660-46a7-11f0-b2b9-edb738328c2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9509534" name="50087660-46a7-11f0-af1d-8de9048310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403716" name="50087660-46a7-11f0-af1d-8de9048310f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5753736" name="e683de90-46a7-11f0-bd9e-5b7db6373c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834023" name="e683de90-46a7-11f0-bd9e-5b7db6373c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629550" name="4bd20330-46a8-11f0-8648-71915f0643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974401" name="4bd20330-46a8-11f0-8648-71915f06439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Scheune / Mörtellager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3464798" name="7966c140-46a9-11f0-af4c-d9ad7bad4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607291" name="7966c140-46a9-11f0-af4c-d9ad7bad45c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Scheune / Elektrolager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402081" name="189e5660-46aa-11f0-9829-7fdb6ba639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385642" name="189e5660-46aa-11f0-9829-7fdb6ba639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Scheune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984322" name="8bccba00-46aa-11f0-8dbd-6348b2d8d9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251674" name="8bccba00-46aa-11f0-8dbd-6348b2d8d9a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Scheune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1038088" name="db4ce640-46aa-11f0-bbc3-65aabdf076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7876" name="db4ce640-46aa-11f0-bbc3-65aabdf0762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Scheune  / Fassade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5936607" name="f9983860-46ab-11f0-8348-5f23dd09a1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658168" name="f9983860-46ab-11f0-8348-5f23dd09a14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Scheune 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297341" name="2e9ee590-46ac-11f0-9134-8feea4c92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513055" name="2e9ee590-46ac-11f0-9134-8feea4c92cb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Vorplatz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Strassenbelag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078856" name="e7234420-46ad-11f0-8b18-2b5723309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082900" name="e7234420-46ad-11f0-8b18-2b572330924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Büro/ Hintereingang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Strassenbelag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2323825" name="fe427f30-46ae-11f0-bdac-9bd88bdd92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053374" name="fe427f30-46ae-11f0-bdac-9bd88bdd929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Hochregallager </w:t>
            </w:r>
          </w:p>
          <w:p>
            <w:pPr>
              <w:spacing w:before="0" w:after="0" w:line="240" w:lineRule="auto"/>
            </w:pPr>
            <w:r>
              <w:t>EG 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Strassenbelag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1778849" name="55f11750-46af-11f0-a35e-7dd77add2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434991" name="55f11750-46af-11f0-a35e-7dd77add2b8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+ Scheune Bahnhofstr. 169, 9244 Niederuzwil</w:t>
          </w:r>
        </w:p>
        <w:p>
          <w:pPr>
            <w:spacing w:before="0" w:after="0"/>
          </w:pPr>
          <w:r>
            <w:t>332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